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FA8DB" w14:textId="5A10D1A9" w:rsidR="00A6741E" w:rsidRPr="001C3CD4" w:rsidRDefault="001C3CD4">
      <w:pPr>
        <w:pStyle w:val="Overskrift1"/>
        <w:rPr>
          <w:lang w:val="nb-NO"/>
        </w:rPr>
      </w:pPr>
      <w:r>
        <w:rPr>
          <w:lang w:val="nb-NO"/>
        </w:rPr>
        <w:t>F</w:t>
      </w:r>
      <w:r w:rsidRPr="001C3CD4">
        <w:rPr>
          <w:lang w:val="nb-NO"/>
        </w:rPr>
        <w:t>ORPLIKTELSESERKLÆRING FOR UNDERLEVERANDØR</w:t>
      </w:r>
    </w:p>
    <w:p w14:paraId="708DB112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Oppdragsgiver / virksomhet: ________________________________</w:t>
      </w:r>
    </w:p>
    <w:p w14:paraId="06CF05BD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Anskaffelse: _______________________________________________</w:t>
      </w:r>
    </w:p>
    <w:p w14:paraId="4F1BE36C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 xml:space="preserve">Referanse / </w:t>
      </w:r>
      <w:proofErr w:type="spellStart"/>
      <w:r w:rsidRPr="001C3CD4">
        <w:rPr>
          <w:lang w:val="nb-NO"/>
        </w:rPr>
        <w:t>saksnr</w:t>
      </w:r>
      <w:proofErr w:type="spellEnd"/>
      <w:r w:rsidRPr="001C3CD4">
        <w:rPr>
          <w:lang w:val="nb-NO"/>
        </w:rPr>
        <w:t>.: ________________________________________</w:t>
      </w:r>
    </w:p>
    <w:p w14:paraId="7BF0962D" w14:textId="77777777" w:rsidR="00A6741E" w:rsidRPr="001C3CD4" w:rsidRDefault="00A6741E">
      <w:pPr>
        <w:rPr>
          <w:lang w:val="nb-NO"/>
        </w:rPr>
      </w:pPr>
    </w:p>
    <w:p w14:paraId="57BE246C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Jeg/vi, [Underleverandørs navn], organisasjonsnummer [org.nr.], bekrefter herved følgende i forbindelse med ovennevnte anskaffelse:</w:t>
      </w:r>
    </w:p>
    <w:p w14:paraId="3488289D" w14:textId="77777777" w:rsidR="00A6741E" w:rsidRPr="001C3CD4" w:rsidRDefault="00A6741E">
      <w:pPr>
        <w:rPr>
          <w:lang w:val="nb-NO"/>
        </w:rPr>
      </w:pPr>
    </w:p>
    <w:p w14:paraId="668ADFA8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1. Forpliktelse om bistand</w:t>
      </w:r>
    </w:p>
    <w:p w14:paraId="78B31AF3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Underleverandøren forplikter seg til å levere følgende ytelse/kompetanse til hovedleverandør:</w:t>
      </w:r>
    </w:p>
    <w:p w14:paraId="0A1DE433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__________________________________________________________________</w:t>
      </w:r>
    </w:p>
    <w:p w14:paraId="37C83F30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__________________________________________________________________</w:t>
      </w:r>
    </w:p>
    <w:p w14:paraId="182CD2EE" w14:textId="77777777" w:rsidR="00A6741E" w:rsidRPr="001C3CD4" w:rsidRDefault="00A6741E">
      <w:pPr>
        <w:rPr>
          <w:lang w:val="nb-NO"/>
        </w:rPr>
      </w:pPr>
    </w:p>
    <w:p w14:paraId="0AA4BAAC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2. Binding til tilbudet</w:t>
      </w:r>
    </w:p>
    <w:p w14:paraId="6C9A1387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Underleverandøren bekrefter at vi stiller de angitte ressursene og kapasiteten til disposisjon for hovedleverandøren i hele kontraktsperioden, inkludert eventuelle opsjoner.</w:t>
      </w:r>
    </w:p>
    <w:p w14:paraId="6DEC00FA" w14:textId="77777777" w:rsidR="00A6741E" w:rsidRPr="001C3CD4" w:rsidRDefault="00A6741E">
      <w:pPr>
        <w:rPr>
          <w:lang w:val="nb-NO"/>
        </w:rPr>
      </w:pPr>
    </w:p>
    <w:p w14:paraId="11EE560F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3. Etterlevelse av krav</w:t>
      </w:r>
    </w:p>
    <w:p w14:paraId="7F682BD4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Underleverandøren erklærer at alle relevante krav og kontraktsvilkår vil etterleves.</w:t>
      </w:r>
    </w:p>
    <w:p w14:paraId="5A664E90" w14:textId="77777777" w:rsidR="00A6741E" w:rsidRPr="001C3CD4" w:rsidRDefault="00A6741E">
      <w:pPr>
        <w:rPr>
          <w:lang w:val="nb-NO"/>
        </w:rPr>
      </w:pPr>
    </w:p>
    <w:p w14:paraId="21E0CF8B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4. Skatte- og HMS-forhold</w:t>
      </w:r>
    </w:p>
    <w:p w14:paraId="4886CA2F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 xml:space="preserve">Underleverandøren bekrefter at alle skatte- og </w:t>
      </w:r>
      <w:proofErr w:type="spellStart"/>
      <w:r w:rsidRPr="001C3CD4">
        <w:rPr>
          <w:lang w:val="nb-NO"/>
        </w:rPr>
        <w:t>avgiftsforpliktelser</w:t>
      </w:r>
      <w:proofErr w:type="spellEnd"/>
      <w:r w:rsidRPr="001C3CD4">
        <w:rPr>
          <w:lang w:val="nb-NO"/>
        </w:rPr>
        <w:t xml:space="preserve"> er oppfylt, samt at HMS-krav overholdes.</w:t>
      </w:r>
    </w:p>
    <w:p w14:paraId="760739DF" w14:textId="77777777" w:rsidR="00A6741E" w:rsidRPr="001C3CD4" w:rsidRDefault="00A6741E">
      <w:pPr>
        <w:rPr>
          <w:lang w:val="nb-NO"/>
        </w:rPr>
      </w:pPr>
    </w:p>
    <w:p w14:paraId="0E442730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5. Kontaktperson hos underleverandør</w:t>
      </w:r>
    </w:p>
    <w:p w14:paraId="67A0039F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Navn: ___________________</w:t>
      </w:r>
      <w:proofErr w:type="gramStart"/>
      <w:r w:rsidRPr="001C3CD4">
        <w:rPr>
          <w:lang w:val="nb-NO"/>
        </w:rPr>
        <w:t>_  Telefon</w:t>
      </w:r>
      <w:proofErr w:type="gramEnd"/>
      <w:r w:rsidRPr="001C3CD4">
        <w:rPr>
          <w:lang w:val="nb-NO"/>
        </w:rPr>
        <w:t>: ___________________</w:t>
      </w:r>
      <w:proofErr w:type="gramStart"/>
      <w:r w:rsidRPr="001C3CD4">
        <w:rPr>
          <w:lang w:val="nb-NO"/>
        </w:rPr>
        <w:t>_  E</w:t>
      </w:r>
      <w:proofErr w:type="gramEnd"/>
      <w:r w:rsidRPr="001C3CD4">
        <w:rPr>
          <w:lang w:val="nb-NO"/>
        </w:rPr>
        <w:t>-post: ____________________</w:t>
      </w:r>
    </w:p>
    <w:p w14:paraId="00B7EAE5" w14:textId="77777777" w:rsidR="00A6741E" w:rsidRPr="001C3CD4" w:rsidRDefault="00A6741E">
      <w:pPr>
        <w:rPr>
          <w:lang w:val="nb-NO"/>
        </w:rPr>
      </w:pPr>
    </w:p>
    <w:p w14:paraId="2ABAF789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6. Signatur</w:t>
      </w:r>
    </w:p>
    <w:p w14:paraId="61B6F9EB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Underleverandøren forplikter seg til å levere i samsvar med denne erklæringen.</w:t>
      </w:r>
    </w:p>
    <w:p w14:paraId="439E85B9" w14:textId="77777777" w:rsidR="00A6741E" w:rsidRPr="001C3CD4" w:rsidRDefault="00A6741E">
      <w:pPr>
        <w:rPr>
          <w:lang w:val="nb-NO"/>
        </w:rPr>
      </w:pPr>
    </w:p>
    <w:p w14:paraId="337CE82B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Sted: ___________________</w:t>
      </w:r>
      <w:proofErr w:type="gramStart"/>
      <w:r w:rsidRPr="001C3CD4">
        <w:rPr>
          <w:lang w:val="nb-NO"/>
        </w:rPr>
        <w:t>_  Dato</w:t>
      </w:r>
      <w:proofErr w:type="gramEnd"/>
      <w:r w:rsidRPr="001C3CD4">
        <w:rPr>
          <w:lang w:val="nb-NO"/>
        </w:rPr>
        <w:t>: ____________________</w:t>
      </w:r>
    </w:p>
    <w:p w14:paraId="59E38AEB" w14:textId="77777777" w:rsidR="00A6741E" w:rsidRPr="001C3CD4" w:rsidRDefault="00A6741E">
      <w:pPr>
        <w:rPr>
          <w:lang w:val="nb-NO"/>
        </w:rPr>
      </w:pPr>
    </w:p>
    <w:p w14:paraId="09553649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______________________________</w:t>
      </w:r>
    </w:p>
    <w:p w14:paraId="25104AFD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Navn og signatur – underleverandør</w:t>
      </w:r>
    </w:p>
    <w:p w14:paraId="7D1995C9" w14:textId="77777777" w:rsidR="00A6741E" w:rsidRPr="001C3CD4" w:rsidRDefault="00807DCA">
      <w:pPr>
        <w:rPr>
          <w:lang w:val="nb-NO"/>
        </w:rPr>
      </w:pPr>
      <w:r w:rsidRPr="001C3CD4">
        <w:rPr>
          <w:lang w:val="nb-NO"/>
        </w:rPr>
        <w:t>Tittel: ________________________</w:t>
      </w:r>
    </w:p>
    <w:p w14:paraId="166818BF" w14:textId="77777777" w:rsidR="00A6741E" w:rsidRPr="001C3CD4" w:rsidRDefault="00A6741E">
      <w:pPr>
        <w:rPr>
          <w:lang w:val="nb-NO"/>
        </w:rPr>
      </w:pPr>
    </w:p>
    <w:sectPr w:rsidR="00A6741E" w:rsidRPr="001C3CD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2985223">
    <w:abstractNumId w:val="8"/>
  </w:num>
  <w:num w:numId="2" w16cid:durableId="1282803066">
    <w:abstractNumId w:val="6"/>
  </w:num>
  <w:num w:numId="3" w16cid:durableId="685136157">
    <w:abstractNumId w:val="5"/>
  </w:num>
  <w:num w:numId="4" w16cid:durableId="989602885">
    <w:abstractNumId w:val="4"/>
  </w:num>
  <w:num w:numId="5" w16cid:durableId="2109737176">
    <w:abstractNumId w:val="7"/>
  </w:num>
  <w:num w:numId="6" w16cid:durableId="1701080741">
    <w:abstractNumId w:val="3"/>
  </w:num>
  <w:num w:numId="7" w16cid:durableId="1991059201">
    <w:abstractNumId w:val="2"/>
  </w:num>
  <w:num w:numId="8" w16cid:durableId="669404134">
    <w:abstractNumId w:val="1"/>
  </w:num>
  <w:num w:numId="9" w16cid:durableId="2102408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3CD4"/>
    <w:rsid w:val="0029639D"/>
    <w:rsid w:val="00326F90"/>
    <w:rsid w:val="00346FA2"/>
    <w:rsid w:val="004C2FB8"/>
    <w:rsid w:val="006E466B"/>
    <w:rsid w:val="00807DCA"/>
    <w:rsid w:val="00A6741E"/>
    <w:rsid w:val="00AA1D8D"/>
    <w:rsid w:val="00B47730"/>
    <w:rsid w:val="00CB0664"/>
    <w:rsid w:val="00F8497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6955E3"/>
  <w14:defaultImageDpi w14:val="300"/>
  <w15:docId w15:val="{0606CDB5-91DE-465F-BEDC-27ABFBB8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5d19924ebe546ec9f3f4686592af72a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34fb8af0-3a3e-4594-a0dc-202975a1669b</TermId>
        </TermInfo>
      </Terms>
    </m5d19924ebe546ec9f3f4686592af72a>
    <kef36660cea444fda8f74c0fbb874a96 xmlns="47ec6799-ee18-4e1c-b5b7-0c3da74816a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Administrasjon</TermName>
          <TermId xmlns="http://schemas.microsoft.com/office/infopath/2007/PartnerControls">9428315e-e1e9-4537-afd0-fcf0dcb6f003</TermId>
        </TermInfo>
      </Terms>
    </kef36660cea444fda8f74c0fbb874a96>
    <edb17239413242d786ec40e89b111fee xmlns="47ec6799-ee18-4e1c-b5b7-0c3da74816a5">
      <Terms xmlns="http://schemas.microsoft.com/office/infopath/2007/PartnerControls"/>
    </edb17239413242d786ec40e89b111fee>
    <CaseNumber xmlns="249c1280-b671-4625-87f2-c7c81dda8328" xsi:nil="true"/>
    <TaxCatchAll xmlns="47ec6799-ee18-4e1c-b5b7-0c3da74816a5">
      <Value>2</Value>
      <Value>1</Value>
    </TaxCatchAll>
    <lcf76f155ced4ddcb4097134ff3c332f xmlns="285b06bf-7d70-47fb-a695-a9cf9ec2fbd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kument" ma:contentTypeID="0x01010090DE9E45CC3B194FA17B9E447DFF924300ECB195620D3339439567DD063D5A215B" ma:contentTypeVersion="20" ma:contentTypeDescription="Opprett et nytt dokument." ma:contentTypeScope="" ma:versionID="aec741886aca9609d72af01322eb69da">
  <xsd:schema xmlns:xsd="http://www.w3.org/2001/XMLSchema" xmlns:xs="http://www.w3.org/2001/XMLSchema" xmlns:p="http://schemas.microsoft.com/office/2006/metadata/properties" xmlns:ns2="47ec6799-ee18-4e1c-b5b7-0c3da74816a5" xmlns:ns3="249c1280-b671-4625-87f2-c7c81dda8328" xmlns:ns4="285b06bf-7d70-47fb-a695-a9cf9ec2fbda" targetNamespace="http://schemas.microsoft.com/office/2006/metadata/properties" ma:root="true" ma:fieldsID="3bf4c597387c385b40c78a651a1cf40b" ns2:_="" ns3:_="" ns4:_="">
    <xsd:import namespace="47ec6799-ee18-4e1c-b5b7-0c3da74816a5"/>
    <xsd:import namespace="249c1280-b671-4625-87f2-c7c81dda8328"/>
    <xsd:import namespace="285b06bf-7d70-47fb-a695-a9cf9ec2fbda"/>
    <xsd:element name="properties">
      <xsd:complexType>
        <xsd:sequence>
          <xsd:element name="documentManagement">
            <xsd:complexType>
              <xsd:all>
                <xsd:element ref="ns3:CaseNumber" minOccurs="0"/>
                <xsd:element ref="ns2:m5d19924ebe546ec9f3f4686592af72a" minOccurs="0"/>
                <xsd:element ref="ns2:TaxCatchAll" minOccurs="0"/>
                <xsd:element ref="ns2:edb17239413242d786ec40e89b111fee" minOccurs="0"/>
                <xsd:element ref="ns2:TaxCatchAllLabel" minOccurs="0"/>
                <xsd:element ref="ns2:kef36660cea444fda8f74c0fbb874a96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c6799-ee18-4e1c-b5b7-0c3da74816a5" elementFormDefault="qualified">
    <xsd:import namespace="http://schemas.microsoft.com/office/2006/documentManagement/types"/>
    <xsd:import namespace="http://schemas.microsoft.com/office/infopath/2007/PartnerControls"/>
    <xsd:element name="m5d19924ebe546ec9f3f4686592af72a" ma:index="12" nillable="true" ma:taxonomy="true" ma:internalName="m5d19924ebe546ec9f3f4686592af72a" ma:taxonomyFieldName="MainProcess" ma:displayName="Hovedprosess" ma:default="" ma:fieldId="{65d19924-ebe5-46ec-9f3f-4686592af72a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edf8226b-f78e-4439-be8e-231087edc7cf}" ma:internalName="TaxCatchAll" ma:showField="CatchAllData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db17239413242d786ec40e89b111fee" ma:index="14" nillable="true" ma:taxonomy="true" ma:internalName="edb17239413242d786ec40e89b111fee" ma:taxonomyFieldName="SecondaryServiceArea" ma:displayName="Sekundært tjenesteområde" ma:default="" ma:fieldId="{edb17239-4132-42d7-86ec-40e89b111fee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hidden="true" ma:list="{edf8226b-f78e-4439-be8e-231087edc7cf}" ma:internalName="TaxCatchAllLabel" ma:readOnly="true" ma:showField="CatchAllDataLabel" ma:web="47ec6799-ee18-4e1c-b5b7-0c3da7481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f36660cea444fda8f74c0fbb874a96" ma:index="16" nillable="true" ma:taxonomy="true" ma:internalName="kef36660cea444fda8f74c0fbb874a96" ma:taxonomyFieldName="ServiceArea" ma:displayName="Tjenesteområde" ma:default="" ma:fieldId="{4ef36660-cea4-44fd-a8f7-4c0fbb874a96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c1280-b671-4625-87f2-c7c81dda8328" elementFormDefault="qualified">
    <xsd:import namespace="http://schemas.microsoft.com/office/2006/documentManagement/types"/>
    <xsd:import namespace="http://schemas.microsoft.com/office/infopath/2007/PartnerControls"/>
    <xsd:element name="CaseNumber" ma:index="11" nillable="true" ma:displayName="Saksnummer" ma:internalName="Case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b06bf-7d70-47fb-a695-a9cf9ec2f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f53228c4-c087-4491-a0f7-26fafcd6f3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07D96-7622-49CF-9B7B-944C64B0D8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0A24A5-2581-42E3-A2AB-D1BB2AFD46BE}">
  <ds:schemaRefs>
    <ds:schemaRef ds:uri="http://schemas.microsoft.com/office/2006/metadata/properties"/>
    <ds:schemaRef ds:uri="http://schemas.microsoft.com/office/infopath/2007/PartnerControls"/>
    <ds:schemaRef ds:uri="47ec6799-ee18-4e1c-b5b7-0c3da74816a5"/>
    <ds:schemaRef ds:uri="249c1280-b671-4625-87f2-c7c81dda8328"/>
    <ds:schemaRef ds:uri="285b06bf-7d70-47fb-a695-a9cf9ec2fbda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3DA1C9-342F-45D5-8270-36BF6D090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c6799-ee18-4e1c-b5b7-0c3da74816a5"/>
    <ds:schemaRef ds:uri="249c1280-b671-4625-87f2-c7c81dda8328"/>
    <ds:schemaRef ds:uri="285b06bf-7d70-47fb-a695-a9cf9ec2f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1275</Characters>
  <Application>Microsoft Office Word</Application>
  <DocSecurity>0</DocSecurity>
  <Lines>67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Signe Østerhaug</cp:lastModifiedBy>
  <cp:revision>2</cp:revision>
  <dcterms:created xsi:type="dcterms:W3CDTF">2026-06-05T08:04:00Z</dcterms:created>
  <dcterms:modified xsi:type="dcterms:W3CDTF">2026-06-05T08:04:00Z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0x01010090DE9E45CC3B194FA17B9E447DFF924300ECB195620D3339439567DD063D5A215B</vt:lpwstr>
  </property>
  <property fmtid="{D5CDD505-2E9C-101B-9397-08002B2CF9AE}" pid="3" name="ServiceArea">
    <vt:lpwstr>2;#Administrasjon|9428315e-e1e9-4537-afd0-fcf0dcb6f003</vt:lpwstr>
  </property>
  <property fmtid="{D5CDD505-2E9C-101B-9397-08002B2CF9AE}" pid="4" name="MediaServiceImageTags">
    <vt:lpwstr/>
  </property>
  <property fmtid="{D5CDD505-2E9C-101B-9397-08002B2CF9AE}" pid="5" name="MainProcess">
    <vt:lpwstr>1;#Anskaffelser|34fb8af0-3a3e-4594-a0dc-202975a1669b</vt:lpwstr>
  </property>
  <property fmtid="{D5CDD505-2E9C-101B-9397-08002B2CF9AE}" pid="6" name="SecondaryServiceArea">
    <vt:lpwstr/>
  </property>
</Properties>
</file>